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2426846" name="271829c0-07eb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132180" name="271829c0-07eb-11f1-84ce-d9834e3db74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4020411" name="e46d8670-07ee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627970" name="e46d8670-07ee-11f1-84ce-d9834e3db74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8755657" name="0440315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498828" name="04403150-07ef-11f1-84ce-d9834e3db74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5995481" name="3ce7a8c0-07eb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023663" name="3ce7a8c0-07eb-11f1-84ce-d9834e3db74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7447891" name="3c1c1e9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935950" name="3c1c1e90-07ef-11f1-84ce-d9834e3db74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1145645" name="57c31df0-07eb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440671" name="57c31df0-07eb-11f1-84ce-d9834e3db74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8227656" name="3b45c320-07ec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444073" name="3b45c320-07ec-11f1-84ce-d9834e3db74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7744806" name="165da4d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995436" name="165da4d0-07ef-11f1-84ce-d9834e3db74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7466574" name="3d60cf6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5535" name="3d60cf60-07f6-11f1-84ce-d9834e3db74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2392077" name="5b4c0120-07ec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705790" name="5b4c0120-07ec-11f1-84ce-d9834e3db74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8352943" name="f7c23d40-07f5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948960" name="f7c23d40-07f5-11f1-84ce-d9834e3db74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4118043" name="221a3c5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400309" name="221a3c50-07f6-11f1-84ce-d9834e3db74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744757" name="62283ef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045187" name="62283ef0-07f6-11f1-84ce-d9834e3db74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</w:tc>
        <w:tc>
          <w:p>
            <w:pPr>
              <w:spacing w:before="0" w:after="0" w:line="240" w:lineRule="auto"/>
            </w:pPr>
            <w:r>
              <w:t>Herd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0913957" name="2255e9f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500463" name="2255e9f0-07ef-11f1-84ce-d9834e3db74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0852014" name="f613ffc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1118307" name="f613ffc0-07ef-11f1-84ce-d9834e3db74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Welleternit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1041651" name="5338c190-07f0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852662" name="5338c190-07f0-11f1-84ce-d9834e3db74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Welleternit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5457295" name="2fcca2a0-07f8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920884" name="2fcca2a0-07f8-11f1-84ce-d9834e3db74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5051950" name="0d02749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945481" name="0d027490-07f6-11f1-84ce-d9834e3db74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6515893" name="7632674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491264" name="76326740-07f6-11f1-84ce-d9834e3db74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7740535" name="a21c29e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980613" name="a21c29e0-07f6-11f1-84ce-d9834e3db74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0818375" name="25d8fc90-07f7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350051" name="25d8fc90-07f7-11f1-84ce-d9834e3db74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Elektrokasten </w:t>
            </w:r>
          </w:p>
        </w:tc>
        <w:tc>
          <w:p>
            <w:pPr>
              <w:spacing w:before="0" w:after="0" w:line="240" w:lineRule="auto"/>
            </w:pPr>
            <w:r>
              <w:t>Faserzement / 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730708" name="55577eb0-07f7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829360" name="55577eb0-07f7-11f1-84ce-d9834e3db74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Flanschdichtungen, 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6802358" name="7b44f7b0-07f7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68031" name="7b44f7b0-07f7-11f1-84ce-d9834e3db74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Vordach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Dachschindel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0708549" name="12ae9070-07f8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701347" name="12ae9070-07f8-11f1-84ce-d9834e3db74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Juchweg 191 Juchweg 191, 4325 Schupfart, Schweiz</w:t>
          </w:r>
        </w:p>
        <w:p>
          <w:pPr>
            <w:spacing w:before="0" w:after="0"/>
          </w:pPr>
          <w:r>
            <w:t>724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